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8953683" name="57649280-ed20-11ef-a99b-77fffabdc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968834" name="57649280-ed20-11ef-a99b-77fffabdc30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6405728" name="edf943b0-bc7b-11ef-9936-15a32e724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260506" name="edf943b0-bc7b-11ef-9936-15a32e72422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3208187" name="b45dbf30-ed1a-11ef-98d1-531fe3a311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55605" name="b45dbf30-ed1a-11ef-98d1-531fe3a311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7919548" name="e01fae80-ed1a-11ef-9832-dd4f232d3e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277027" name="e01fae80-ed1a-11ef-9832-dd4f232d3eb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2197009" name="f2d9fe40-ed1a-11ef-9b9b-0d69f722d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014838" name="f2d9fe40-ed1a-11ef-9b9b-0d69f722d1b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8493541" name="0d8e8a80-ed1b-11ef-9586-13857235d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139027" name="0d8e8a80-ed1b-11ef-9586-13857235dc5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5594310" name="2b70fe20-ed1b-11ef-8455-ffe418d9c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411276" name="2b70fe20-ed1b-11ef-8455-ffe418d9c81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0273095" name="59d69630-ed1b-11ef-b505-a31897aa4f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444703" name="59d69630-ed1b-11ef-b505-a31897aa4fb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0825572" name="b682cca0-ed1b-11ef-b4f8-651fdceab5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620337" name="b682cca0-ed1b-11ef-b4f8-651fdceab56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151840" name="ca425760-ed1b-11ef-bfe6-4356ebe4f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433603" name="ca425760-ed1b-11ef-bfe6-4356ebe4f6e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0588863" name="d5d5c030-ed1b-11ef-a9ec-c50a2799d7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986876" name="d5d5c030-ed1b-11ef-a9ec-c50a2799d78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193912" name="147e1850-ed1c-11ef-adac-ed02868f6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734483" name="147e1850-ed1c-11ef-adac-ed02868f68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4870729" name="342c2430-ed1c-11ef-9909-abdb28226c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541419" name="342c2430-ed1c-11ef-9909-abdb28226cb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803663" name="46903da0-ed1c-11ef-99bf-cbf9a7124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536832" name="46903da0-ed1c-11ef-99bf-cbf9a7124e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7425349" name="66eefbe0-ed1c-11ef-a88f-69e784738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337581" name="66eefbe0-ed1c-11ef-a88f-69e7847388a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6440278" name="26905650-ed1e-11ef-90b3-65caecbafa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425258" name="26905650-ed1e-11ef-90b3-65caecbafad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3144852" name="45743460-ed1e-11ef-bd86-49a270c6b8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120394" name="45743460-ed1e-11ef-bd86-49a270c6b81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399891" name="5b9507b0-ed1e-11ef-8a79-ab61feb83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147932" name="5b9507b0-ed1e-11ef-8a79-ab61feb838d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1044779" name="6b8c18c0-ed1e-11ef-86f7-e1efeebb2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631216" name="6b8c18c0-ed1e-11ef-86f7-e1efeebb291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7135143" name="92802c50-ed1e-11ef-b571-e93735cafd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980329" name="92802c50-ed1e-11ef-b571-e93735cafdc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772774" name="b6fb2990-ed1e-11ef-a4e8-fd7c3b2def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909467" name="b6fb2990-ed1e-11ef-a4e8-fd7c3b2defc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/ Boden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6176236" name="eeeb6220-ed1e-11ef-8f9b-1d5160f10a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607072" name="eeeb6220-ed1e-11ef-8f9b-1d5160f10a5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0229749" name="9697ec90-ed20-11ef-8786-f7d4e8e2f9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40863" name="9697ec90-ed20-11ef-8786-f7d4e8e2f99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3348536" name="c68b5090-ed20-11ef-9383-2fac3ee412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689070" name="c68b5090-ed20-11ef-9383-2fac3ee412c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1494580" name="e4871890-ed20-11ef-8994-07b3985705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399061" name="e4871890-ed20-11ef-8994-07b39857057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518527" name="fc64b710-ed20-11ef-bc5a-f70529291c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290833" name="fc64b710-ed20-11ef-bc5a-f70529291c7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5106585" name="20066b50-ed21-11ef-aa08-6f4e2834a8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125664" name="20066b50-ed21-11ef-aa08-6f4e2834a8e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Eternitkanal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857365" name="4253b320-ed21-11ef-b1fc-cb26c273b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986613" name="4253b320-ed21-11ef-b1fc-cb26c273bb1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031687" name="6bd24220-ed21-11ef-880e-79b2738cde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110235" name="6bd24220-ed21-11ef-880e-79b2738cdee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7534352" name="878cccb0-ed21-11ef-8b40-df1b458673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311085" name="878cccb0-ed21-11ef-8b40-df1b4586731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 / OG / 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4981311" name="56d877c0-ed23-11ef-ba19-af87ef38ee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700257" name="56d877c0-ed23-11ef-ba19-af87ef38ee2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 / OG / DG </w:t>
            </w:r>
          </w:p>
          <w:p>
            <w:pPr>
              <w:spacing w:before="0" w:after="0" w:line="240" w:lineRule="auto"/>
            </w:pPr>
            <w:r>
              <w:t>Anschlagkitt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1468363" name="6a79a510-ed23-11ef-bdcd-834ba4a2d4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866895" name="6a79a510-ed23-11ef-bdcd-834ba4a2d42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 / OG / DG 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199734" name="886df300-ed23-11ef-8fa1-61d4c64e5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524664" name="886df300-ed23-11ef-8fa1-61d4c64e511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Spirmattestrasse 3, 8962 Bergdietikon</w:t>
          </w:r>
        </w:p>
        <w:p>
          <w:pPr>
            <w:spacing w:before="0" w:after="0"/>
          </w:pPr>
          <w:r>
            <w:t>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